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9188156" name="4a158180-ad5a-11ef-b81c-a1e4143889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069941" name="4a158180-ad5a-11ef-b81c-a1e41438898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Fenster Kitt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5784430" name="91f43fa0-ad5a-11ef-8a0d-e99d1f97cf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3685733" name="91f43fa0-ad5a-11ef-8a0d-e99d1f97cfb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5746652" name="caf8a750-ad5a-11ef-8f9a-535800f672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668904" name="caf8a750-ad5a-11ef-8f9a-535800f6721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Faserzementplatten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4708789" name="efa5ff30-ad5a-11ef-ad0a-e72cc0ca61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6118023" name="efa5ff30-ad5a-11ef-ad0a-e72cc0ca617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Räucherofen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p>
            <w:pPr>
              <w:spacing w:before="0" w:after="0" w:line="240" w:lineRule="auto"/>
            </w:pPr>
            <w:r>
              <w:t>Brandschutztüren, -tore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6410578" name="1dad2390-ad5b-11ef-a4d5-dd1773d306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369812" name="1dad2390-ad5b-11ef-a4d5-dd1773d3062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Rohrbandagen </w:t>
            </w:r>
          </w:p>
        </w:tc>
        <w:tc>
          <w:p>
            <w:pPr>
              <w:spacing w:before="0" w:after="0" w:line="240" w:lineRule="auto"/>
            </w:pPr>
            <w:r>
              <w:t>Wasserrohre </w:t>
            </w:r>
          </w:p>
        </w:tc>
        <w:tc>
          <w:p>
            <w:pPr>
              <w:spacing w:before="0" w:after="0" w:line="240" w:lineRule="auto"/>
            </w:pPr>
            <w:r>
              <w:t>Rohrbandage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0982951" name="8d484e50-ad5b-11ef-9606-afa9714293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265929" name="8d484e50-ad5b-11ef-9606-afa9714293a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3963896" name="25c13ec0-ad5d-11ef-8d9f-a30c6cf77b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4419636" name="25c13ec0-ad5d-11ef-8d9f-a30c6cf77b5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 /Asbestkarton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5048605" name="9d606a00-ad5d-11ef-813f-af2ed8dd75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483403" name="9d606a00-ad5d-11ef-813f-af2ed8dd75c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VM-3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DG, OG, EG, UG</w:t>
            </w:r>
          </w:p>
          <w:p>
            <w:pPr>
              <w:spacing w:before="0" w:after="0" w:line="240" w:lineRule="auto"/>
            </w:pPr>
            <w:r>
              <w:t>Wand / Decke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Elektro Blei Röhren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2300565" name="fdd87580-ad5d-11ef-846e-e5bb2bec0f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772020" name="fdd87580-ad5d-11ef-846e-e5bb2bec0fd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 </w:t>
            </w:r>
          </w:p>
        </w:tc>
        <w:tc>
          <w:p>
            <w:pPr>
              <w:spacing w:before="0" w:after="0" w:line="240" w:lineRule="auto"/>
            </w:pPr>
            <w:r>
              <w:t>VM-4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9203824" name="1a7ad290-ad5f-11ef-9c13-83fc1d62f8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148565" name="1a7ad290-ad5f-11ef-9c13-83fc1d62f84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VM-5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WC/ Dusche / 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6851599" name="194c79d0-ad61-11ef-b610-1518ec6331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1445381" name="194c79d0-ad61-11ef-b610-1518ec6331a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WC/ Dusche / 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Wanverkleidung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3457536" name="4d071f00-ad61-11ef-bf7c-ef74be44d6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4369456" name="4d071f00-ad61-11ef-bf7c-ef74be44d6f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Vorratsraum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2367934" name="eb048670-ad61-11ef-b74b-9946a190c1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652224" name="eb048670-ad61-11ef-b74b-9946a190c11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5378001" name="b67ab820-ad66-11ef-b223-b5b89f10a8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3611425" name="b67ab820-ad66-11ef-b223-b5b89f10a8b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4812379" name="dfedd570-ad66-11ef-a8fe-3917d6ab01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7541236" name="dfedd570-ad66-11ef-a8fe-3917d6ab01f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Wandplatten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9005135" name="193b7b20-ad67-11ef-9655-477e3f48a9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3271235" name="193b7b20-ad67-11ef-9655-477e3f48a90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1206039" name="3f228b80-ad67-11ef-8eb5-d192cf94eb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438030" name="3f228b80-ad67-11ef-8eb5-d192cf94ebb6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3593522" name="641d8e30-ad67-11ef-9bb7-9f0e6d7d15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063936" name="641d8e30-ad67-11ef-9bb7-9f0e6d7d159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0223176" name="94af86b0-ad68-11ef-8fee-1529eaa7ab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8538468" name="94af86b0-ad68-11ef-8fee-1529eaa7ab3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Brandschutzklappen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6343292" name="bb081d90-ad68-11ef-8ca3-8dfd5c2289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1251692" name="bb081d90-ad68-11ef-8ca3-8dfd5c22895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VM-6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WC/ Dusche / 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9464126" name="29f4b8d0-ad69-11ef-9d7f-ef2813940a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814302" name="29f4b8d0-ad69-11ef-9d7f-ef2813940ad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8918559" name="64725d90-ad6a-11ef-a3b3-1f3c4df3fd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5701182" name="64725d90-ad6a-11ef-a3b3-1f3c4df3fded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Chatzensteig 346, 9313 Muolen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